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6389BB6A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266E6">
        <w:t>7.</w:t>
      </w:r>
      <w:r w:rsidR="003E72A7">
        <w:t>7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51FD2785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3E75B4">
        <w:t>4.3.2.</w:t>
      </w:r>
      <w:r w:rsidR="00CD4DAC">
        <w:t>5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094A0E1B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CD4DAC">
        <w:t xml:space="preserve">DOWR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03CA1C8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3E75B4">
              <w:t>Inschrijver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  <w:shd w:val="clear" w:color="auto" w:fill="auto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0AFB8853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0264AF">
              <w:t>h</w:t>
            </w:r>
            <w:r w:rsidR="000264AF" w:rsidRPr="00A347AF">
              <w:t>et</w:t>
            </w:r>
            <w:r w:rsidR="000264AF">
              <w:t>, op basis van door hemzelf met de referent opgestelde klanttevredenheidsnormen,</w:t>
            </w:r>
            <w:r w:rsidR="000264AF" w:rsidRPr="00A347AF">
              <w:t xml:space="preserve"> </w:t>
            </w:r>
            <w:r w:rsidR="000264AF">
              <w:t xml:space="preserve">hanteren van een structurele </w:t>
            </w:r>
            <w:r w:rsidR="000264AF">
              <w:lastRenderedPageBreak/>
              <w:t>klanttevredenheidsmeting inzake het beoordelen van tijdige levering van diensten (zoals vergelijkbaar met de scope van de onderhavige aanbestedingsprocedure), het facturatieproces, het escalatieproces en algemene communicatie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7C52C01B" w14:textId="1BCEDE6D" w:rsidR="00F2627A" w:rsidRDefault="00F844CB" w:rsidP="00122BE4">
            <w:r>
              <w:rPr>
                <w:bCs/>
              </w:rPr>
              <w:t>Uit de referentieopdracht blijkt kennis van en ervaring met</w:t>
            </w:r>
            <w:r w:rsidRPr="000D3EB6">
              <w:t xml:space="preserve"> </w:t>
            </w:r>
            <w:r w:rsidRPr="000D3EB6">
              <w:t xml:space="preserve">het </w:t>
            </w:r>
            <w:r>
              <w:t xml:space="preserve">leveren van bemiddelingsdiensten ter zake van COTS-producten en -diensten, beiden vergelijkbaar als aangeduid in dit Beschrijvend Document </w:t>
            </w:r>
            <w:r w:rsidRPr="000D3EB6">
              <w:t xml:space="preserve">voor een bedrag van € </w:t>
            </w:r>
            <w:r>
              <w:t>2.</w:t>
            </w:r>
            <w:r w:rsidRPr="000D3EB6">
              <w:t xml:space="preserve">500.000 per jaar bij een </w:t>
            </w:r>
            <w:r>
              <w:t>publiekrechtelijke instelling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E15490" w:rsidRPr="00965054" w14:paraId="1B9D29E3" w14:textId="77777777" w:rsidTr="00F2627A">
        <w:tc>
          <w:tcPr>
            <w:tcW w:w="453" w:type="dxa"/>
          </w:tcPr>
          <w:p w14:paraId="5BF06687" w14:textId="3B1F6BA2" w:rsidR="00E15490" w:rsidRDefault="00E15490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309A3A7C" w14:textId="75AD6F42" w:rsidR="00E15490" w:rsidRDefault="00E15490" w:rsidP="00122BE4">
            <w:pPr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4E4F57">
              <w:t xml:space="preserve">het specifiek leveren van de adviesdiensten vergelijkbaar met de ‘Advisering’ als beschreven in paragraaf </w:t>
            </w:r>
            <w:r w:rsidR="004E4F57">
              <w:fldChar w:fldCharType="begin"/>
            </w:r>
            <w:r w:rsidR="004E4F57">
              <w:instrText xml:space="preserve"> REF _Ref188361149 \r \h </w:instrText>
            </w:r>
            <w:r w:rsidR="004E4F57">
              <w:fldChar w:fldCharType="separate"/>
            </w:r>
            <w:r w:rsidR="004E4F57">
              <w:t>2.4.3</w:t>
            </w:r>
            <w:r w:rsidR="004E4F57">
              <w:fldChar w:fldCharType="end"/>
            </w:r>
            <w:r w:rsidR="004E4F57">
              <w:t>, derde bullet, onder a (specifiek: Microsoft)</w:t>
            </w:r>
          </w:p>
        </w:tc>
        <w:tc>
          <w:tcPr>
            <w:tcW w:w="2046" w:type="dxa"/>
            <w:shd w:val="clear" w:color="auto" w:fill="auto"/>
          </w:tcPr>
          <w:p w14:paraId="27C2810A" w14:textId="77777777" w:rsidR="00E15490" w:rsidRPr="0081594A" w:rsidRDefault="00E15490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BDD15E0" w14:textId="77777777" w:rsidR="00E15490" w:rsidRPr="0081594A" w:rsidRDefault="00E15490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203A3BAF" w:rsidR="00122BE4" w:rsidRDefault="003E72A7" w:rsidP="00122BE4">
    <w:pPr>
      <w:pStyle w:val="Koptekst"/>
      <w:jc w:val="right"/>
    </w:pPr>
    <w:r>
      <w:rPr>
        <w:noProof/>
      </w:rPr>
      <w:drawing>
        <wp:inline distT="0" distB="0" distL="0" distR="0" wp14:anchorId="751063D7" wp14:editId="10D322F3">
          <wp:extent cx="2035644" cy="1162759"/>
          <wp:effectExtent l="0" t="0" r="3175" b="0"/>
          <wp:docPr id="33" name="Afbeelding 33" descr="A picture containing diagram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5644" cy="11627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58F29286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264AF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1279"/>
    <w:rsid w:val="00062FDE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A383F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01BE"/>
    <w:rsid w:val="00242226"/>
    <w:rsid w:val="002518D2"/>
    <w:rsid w:val="00252B9A"/>
    <w:rsid w:val="00254088"/>
    <w:rsid w:val="00256039"/>
    <w:rsid w:val="00257AA9"/>
    <w:rsid w:val="00262D4E"/>
    <w:rsid w:val="002646C8"/>
    <w:rsid w:val="002717FA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26F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2A7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0514"/>
    <w:rsid w:val="004B2C90"/>
    <w:rsid w:val="004C51F8"/>
    <w:rsid w:val="004D2412"/>
    <w:rsid w:val="004E4F57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A708B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32C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26D79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078A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5992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C1976"/>
    <w:rsid w:val="009C2F9E"/>
    <w:rsid w:val="009D3E15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2757"/>
    <w:rsid w:val="00BE55A7"/>
    <w:rsid w:val="00BE64B3"/>
    <w:rsid w:val="00BE7C4A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4DAC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7592D"/>
    <w:rsid w:val="00D81A72"/>
    <w:rsid w:val="00D91858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5490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36081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844CB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57E2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5FD256B87B9449FD4494E78292C74" ma:contentTypeVersion="4" ma:contentTypeDescription="Create a new document." ma:contentTypeScope="" ma:versionID="0d9e2d54247d9db2e17bddff0d3848f0">
  <xsd:schema xmlns:xsd="http://www.w3.org/2001/XMLSchema" xmlns:xs="http://www.w3.org/2001/XMLSchema" xmlns:p="http://schemas.microsoft.com/office/2006/metadata/properties" xmlns:ns2="b8dc7da6-a4e2-4b69-a35e-c29ea1d6a3f8" targetNamespace="http://schemas.microsoft.com/office/2006/metadata/properties" ma:root="true" ma:fieldsID="07bbfc9e1e948e5ccc62d2a8626dbf4d" ns2:_="">
    <xsd:import namespace="b8dc7da6-a4e2-4b69-a35e-c29ea1d6a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c7da6-a4e2-4b69-a35e-c29ea1d6a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purl.org/dc/elements/1.1/"/>
    <ds:schemaRef ds:uri="b8dc7da6-a4e2-4b69-a35e-c29ea1d6a3f8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3615ED-909E-4C08-BA9A-CB3B8FD39F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282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6</cp:revision>
  <dcterms:created xsi:type="dcterms:W3CDTF">2025-04-30T09:38:00Z</dcterms:created>
  <dcterms:modified xsi:type="dcterms:W3CDTF">2025-04-30T09:41:00Z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0x010100F955FD256B87B9449FD4494E78292C74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